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026</w:t>
      </w:r>
      <w:r w:rsidR="00450EFC">
        <w:rPr>
          <w:kern w:val="36"/>
          <w:sz w:val="24"/>
          <w:szCs w:val="24"/>
          <w:u w:val="single"/>
        </w:rPr>
        <w:t>9</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Pr="0064412D">
        <w:rPr>
          <w:kern w:val="36"/>
          <w:sz w:val="24"/>
          <w:szCs w:val="24"/>
          <w:u w:val="single"/>
        </w:rPr>
        <w:t>01</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64412D" w:rsidP="00450EFC">
      <w:pPr>
        <w:numPr>
          <w:ilvl w:val="0"/>
          <w:numId w:val="4"/>
        </w:numPr>
        <w:autoSpaceDE w:val="0"/>
        <w:autoSpaceDN w:val="0"/>
        <w:spacing w:line="240" w:lineRule="auto"/>
        <w:rPr>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450EFC" w:rsidRPr="00450EFC">
        <w:rPr>
          <w:b/>
          <w:iCs/>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b/>
          <w:iCs/>
          <w:sz w:val="24"/>
          <w:szCs w:val="24"/>
        </w:rPr>
        <w:t xml:space="preserve"> </w:t>
      </w:r>
      <w:r w:rsidRPr="00172EAE">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64412D" w:rsidP="00450EFC">
      <w:pPr>
        <w:pStyle w:val="afe"/>
        <w:numPr>
          <w:ilvl w:val="0"/>
          <w:numId w:val="4"/>
        </w:numPr>
        <w:spacing w:before="40" w:line="240" w:lineRule="auto"/>
        <w:rPr>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450EFC" w:rsidRPr="00450EFC">
        <w:rPr>
          <w:b/>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sz w:val="24"/>
          <w:szCs w:val="24"/>
        </w:rPr>
        <w:t xml:space="preserve"> для нужд Филиала ПАО «Россети Центр и Приволжье»-«</w:t>
      </w:r>
      <w:r w:rsidRPr="0064412D">
        <w:rPr>
          <w:sz w:val="24"/>
          <w:szCs w:val="24"/>
        </w:rPr>
        <w:t>Калугаэнерго»</w:t>
      </w:r>
      <w:r w:rsidR="00D01315" w:rsidRPr="0064412D">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450EF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450EFC" w:rsidRPr="00450EFC">
        <w:rPr>
          <w:b/>
          <w:sz w:val="24"/>
          <w:szCs w:val="24"/>
        </w:rPr>
        <w:t>1 430 160</w:t>
      </w:r>
      <w:r w:rsidR="001F31C7" w:rsidRPr="0064412D">
        <w:rPr>
          <w:sz w:val="24"/>
          <w:szCs w:val="24"/>
        </w:rPr>
        <w:t xml:space="preserve"> (</w:t>
      </w:r>
      <w:r w:rsidR="00450EFC">
        <w:rPr>
          <w:sz w:val="24"/>
          <w:szCs w:val="24"/>
        </w:rPr>
        <w:t>один миллион четыреста тридцать тысяч сто шестьдесят) рублей 86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64412D" w:rsidRPr="0064412D">
        <w:rPr>
          <w:b/>
          <w:sz w:val="24"/>
          <w:szCs w:val="24"/>
        </w:rPr>
        <w:t>01</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925826">
        <w:rPr>
          <w:b/>
          <w:sz w:val="24"/>
          <w:szCs w:val="24"/>
        </w:rPr>
        <w:t>10</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FD43F2">
        <w:rPr>
          <w:b/>
          <w:color w:val="auto"/>
        </w:rPr>
        <w:t>1</w:t>
      </w:r>
      <w:r w:rsidR="00925826">
        <w:rPr>
          <w:b/>
          <w:color w:val="auto"/>
        </w:rPr>
        <w:t>6</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r w:rsidR="00FD43F2">
        <w:rPr>
          <w:b/>
          <w:sz w:val="24"/>
          <w:szCs w:val="24"/>
        </w:rPr>
        <w:t>1</w:t>
      </w:r>
      <w:r w:rsidR="00925826">
        <w:rPr>
          <w:b/>
          <w:sz w:val="24"/>
          <w:szCs w:val="24"/>
        </w:rPr>
        <w:t>6</w:t>
      </w:r>
      <w:bookmarkStart w:id="39" w:name="_GoBack"/>
      <w:bookmarkEnd w:id="39"/>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64412D" w:rsidP="0072453A">
      <w:pPr>
        <w:pStyle w:val="Default"/>
        <w:tabs>
          <w:tab w:val="left" w:pos="0"/>
        </w:tabs>
        <w:spacing w:before="120" w:after="120"/>
        <w:ind w:firstLine="567"/>
        <w:jc w:val="both"/>
        <w:rPr>
          <w:b/>
        </w:rPr>
      </w:pPr>
      <w:r w:rsidRPr="0064412D">
        <w:rPr>
          <w:b/>
        </w:rPr>
        <w:t>03</w:t>
      </w:r>
      <w:r w:rsidR="0072453A" w:rsidRPr="0064412D">
        <w:rPr>
          <w:b/>
        </w:rPr>
        <w:t xml:space="preserve"> </w:t>
      </w:r>
      <w:r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1"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8915B0" w:rsidRPr="00850A65" w:rsidRDefault="008915B0" w:rsidP="008915B0">
      <w:pPr>
        <w:pStyle w:val="Default"/>
        <w:widowControl w:val="0"/>
        <w:ind w:right="175"/>
        <w:jc w:val="both"/>
        <w:rPr>
          <w:color w:val="auto"/>
        </w:rPr>
      </w:pPr>
    </w:p>
    <w:p w:rsidR="00FF4872" w:rsidRPr="00850A65" w:rsidRDefault="00FF4872"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 xml:space="preserve">Участник, приглашенный на переторжку, вправе не участвовать в ней, тогда </w:t>
      </w:r>
      <w:r w:rsidRPr="00B95777">
        <w:rPr>
          <w:sz w:val="24"/>
          <w:szCs w:val="24"/>
        </w:rPr>
        <w:lastRenderedPageBreak/>
        <w:t>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B95777">
        <w:rPr>
          <w:sz w:val="24"/>
          <w:szCs w:val="24"/>
        </w:rPr>
        <w:lastRenderedPageBreak/>
        <w:t>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lastRenderedPageBreak/>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 xml:space="preserve">приведены в </w:t>
      </w:r>
      <w:r w:rsidRPr="00850A65">
        <w:rPr>
          <w:b/>
          <w:bCs/>
          <w:sz w:val="24"/>
          <w:szCs w:val="24"/>
        </w:rPr>
        <w:lastRenderedPageBreak/>
        <w:t>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w:t>
      </w:r>
      <w:r w:rsidRPr="00021699">
        <w:rPr>
          <w:sz w:val="24"/>
          <w:szCs w:val="24"/>
        </w:rPr>
        <w:lastRenderedPageBreak/>
        <w:t>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F87A4F"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F87A4F"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F87A4F"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F87A4F"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A4F" w:rsidRDefault="00F87A4F">
      <w:r>
        <w:separator/>
      </w:r>
    </w:p>
  </w:endnote>
  <w:endnote w:type="continuationSeparator" w:id="0">
    <w:p w:rsidR="00F87A4F" w:rsidRDefault="00F8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A4F" w:rsidRDefault="00F87A4F">
      <w:r>
        <w:separator/>
      </w:r>
    </w:p>
  </w:footnote>
  <w:footnote w:type="continuationSeparator" w:id="0">
    <w:p w:rsidR="00F87A4F" w:rsidRDefault="00F87A4F">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925826">
      <w:rPr>
        <w:rStyle w:val="ac"/>
        <w:i/>
        <w:iCs/>
        <w:noProof/>
        <w:sz w:val="24"/>
        <w:szCs w:val="24"/>
      </w:rPr>
      <w:t>3</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1682E"/>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25826"/>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87A4F"/>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3F2"/>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32C5C-B2DE-457B-B5B9-CAAB28468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1</Pages>
  <Words>11883</Words>
  <Characters>67736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79461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72</cp:revision>
  <cp:lastPrinted>2012-12-18T13:13:00Z</cp:lastPrinted>
  <dcterms:created xsi:type="dcterms:W3CDTF">2025-08-21T14:29:00Z</dcterms:created>
  <dcterms:modified xsi:type="dcterms:W3CDTF">2026-06-08T05:28:00Z</dcterms:modified>
</cp:coreProperties>
</file>